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99848" w14:textId="06585DA1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5E6AA3">
        <w:rPr>
          <w:color w:val="000000" w:themeColor="text1"/>
        </w:rPr>
        <w:t xml:space="preserve">Bijlage </w:t>
      </w:r>
      <w:r w:rsidR="005E6AA3" w:rsidRPr="005E6AA3">
        <w:rPr>
          <w:color w:val="000000" w:themeColor="text1"/>
        </w:rPr>
        <w:t>6</w:t>
      </w:r>
      <w:r w:rsidRPr="005E6AA3">
        <w:rPr>
          <w:color w:val="000000" w:themeColor="text1"/>
        </w:rPr>
        <w:t xml:space="preserve"> – Verklaring </w:t>
      </w:r>
      <w:r w:rsidRPr="00C40450">
        <w:t xml:space="preserve">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4D3DC25" w14:textId="1F0B8AAE" w:rsidR="00C40450" w:rsidRDefault="00C40450" w:rsidP="00C40450">
      <w:r>
        <w:t>Naam en adres van de onderneming:</w:t>
      </w:r>
    </w:p>
    <w:p w14:paraId="2EB1570D" w14:textId="77777777" w:rsidR="00C40450" w:rsidRDefault="00C40450" w:rsidP="00C40450"/>
    <w:p w14:paraId="64655EDE" w14:textId="77777777" w:rsidR="00C40450" w:rsidRDefault="00C40450" w:rsidP="00C40450"/>
    <w:p w14:paraId="1FF55FFD" w14:textId="77777777" w:rsidR="00C40450" w:rsidRDefault="00C40450" w:rsidP="00C40450">
      <w:r>
        <w:t>____________________________________________________________________________</w:t>
      </w:r>
    </w:p>
    <w:p w14:paraId="2370319F" w14:textId="77777777" w:rsidR="00C40450" w:rsidRDefault="00C40450" w:rsidP="00C40450"/>
    <w:p w14:paraId="222C69E5" w14:textId="77777777" w:rsidR="00C40450" w:rsidRDefault="00C40450" w:rsidP="00C40450">
      <w:r>
        <w:t>Inschrijvingsnummer Kamer van Koophandel (inschrijvingsnummer van het</w:t>
      </w:r>
    </w:p>
    <w:p w14:paraId="1CE73476" w14:textId="77777777" w:rsidR="00C40450" w:rsidRDefault="00C40450" w:rsidP="00C40450">
      <w:r>
        <w:t>handelsregister of een overeenkomstig register van het land van vestiging van de</w:t>
      </w:r>
    </w:p>
    <w:p w14:paraId="6CD4442B" w14:textId="77777777" w:rsidR="00C40450" w:rsidRDefault="00C40450" w:rsidP="00C40450">
      <w:r>
        <w:t>onderneming):</w:t>
      </w:r>
    </w:p>
    <w:p w14:paraId="26481365" w14:textId="77777777" w:rsidR="00C40450" w:rsidRDefault="00C40450" w:rsidP="00C40450"/>
    <w:p w14:paraId="361CC137" w14:textId="77777777" w:rsidR="00C40450" w:rsidRDefault="00C40450" w:rsidP="00C40450"/>
    <w:p w14:paraId="082D2550" w14:textId="77777777" w:rsidR="00C40450" w:rsidRDefault="00C40450" w:rsidP="00C40450">
      <w:r>
        <w:t>____________________________________________________________________________</w:t>
      </w:r>
    </w:p>
    <w:p w14:paraId="46FD28BB" w14:textId="77777777" w:rsidR="00C40450" w:rsidRDefault="00C40450" w:rsidP="00C40450"/>
    <w:p w14:paraId="79107063" w14:textId="77777777" w:rsidR="00C40450" w:rsidRDefault="00C40450" w:rsidP="00C40450"/>
    <w:p w14:paraId="06B479BC" w14:textId="77777777" w:rsidR="00C40450" w:rsidRDefault="00C40450" w:rsidP="00C40450">
      <w:r>
        <w:t>Contactpersoon van de onderneming (naam, email, telefoon):</w:t>
      </w:r>
    </w:p>
    <w:p w14:paraId="54AEC6D6" w14:textId="77777777" w:rsidR="00C40450" w:rsidRDefault="00C40450" w:rsidP="00C40450"/>
    <w:p w14:paraId="500ED9A8" w14:textId="77777777" w:rsidR="00C40450" w:rsidRDefault="00C40450" w:rsidP="00C40450"/>
    <w:p w14:paraId="64C0DAAB" w14:textId="77777777" w:rsidR="00C40450" w:rsidRDefault="00C40450" w:rsidP="00C40450">
      <w:r>
        <w:t>____________________________________________________________________________</w:t>
      </w:r>
    </w:p>
    <w:p w14:paraId="5591CDC0" w14:textId="77777777" w:rsidR="00C40450" w:rsidRDefault="00C40450" w:rsidP="00C40450"/>
    <w:p w14:paraId="558F33B6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71BFBBB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639112D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4F8D180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72DF8E6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0567A2D3" w14:textId="77777777" w:rsidR="00C40450" w:rsidRDefault="00C40450" w:rsidP="00C40450"/>
    <w:p w14:paraId="73DE272E" w14:textId="77777777" w:rsidR="00C40450" w:rsidRDefault="00C40450" w:rsidP="00C40450">
      <w:r>
        <w:t>Na(a)m(en) vertegenwoordigingsbevoegde ondertekenaar(s):</w:t>
      </w:r>
    </w:p>
    <w:p w14:paraId="2C920832" w14:textId="77777777" w:rsidR="00C40450" w:rsidRDefault="00C40450" w:rsidP="00C40450"/>
    <w:p w14:paraId="795142FF" w14:textId="77777777" w:rsidR="00C40450" w:rsidRDefault="00C40450" w:rsidP="00C40450"/>
    <w:p w14:paraId="3D8432DD" w14:textId="77777777" w:rsidR="00C40450" w:rsidRDefault="00C40450" w:rsidP="00C40450">
      <w:r>
        <w:t>____________________________________________________________________________</w:t>
      </w:r>
    </w:p>
    <w:p w14:paraId="13A01670" w14:textId="77777777" w:rsidR="00C40450" w:rsidRDefault="00C40450" w:rsidP="00C40450"/>
    <w:p w14:paraId="7F898B78" w14:textId="77777777" w:rsidR="00C40450" w:rsidRDefault="00C40450" w:rsidP="00C40450">
      <w:r>
        <w:t>Datum:</w:t>
      </w:r>
    </w:p>
    <w:p w14:paraId="5AB8710E" w14:textId="77777777" w:rsidR="00C40450" w:rsidRDefault="00C40450" w:rsidP="00C40450"/>
    <w:p w14:paraId="70D606AA" w14:textId="77777777" w:rsidR="00C40450" w:rsidRDefault="00C40450" w:rsidP="00C40450">
      <w:r>
        <w:t>Handtekening(en):</w:t>
      </w:r>
    </w:p>
    <w:p w14:paraId="5DCAAD21" w14:textId="77777777"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43C0" w14:textId="77777777" w:rsidR="00B87132" w:rsidRDefault="00B87132" w:rsidP="00250DF4">
      <w:pPr>
        <w:spacing w:line="240" w:lineRule="auto"/>
      </w:pPr>
      <w:r>
        <w:separator/>
      </w:r>
    </w:p>
  </w:endnote>
  <w:endnote w:type="continuationSeparator" w:id="0">
    <w:p w14:paraId="1B48F6E0" w14:textId="77777777" w:rsidR="00B87132" w:rsidRDefault="00B87132" w:rsidP="00250D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C53BC" w14:textId="77777777" w:rsidR="00B87132" w:rsidRDefault="00B87132" w:rsidP="00250DF4">
      <w:pPr>
        <w:spacing w:line="240" w:lineRule="auto"/>
      </w:pPr>
      <w:r>
        <w:separator/>
      </w:r>
    </w:p>
  </w:footnote>
  <w:footnote w:type="continuationSeparator" w:id="0">
    <w:p w14:paraId="1AA32952" w14:textId="77777777" w:rsidR="00B87132" w:rsidRDefault="00B87132" w:rsidP="00250D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D47722" w:rsidRPr="00857CB8" w14:paraId="2B08A379" w14:textId="77777777" w:rsidTr="00AC2091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62785E7B" w14:textId="77777777" w:rsidR="00D47722" w:rsidRDefault="00D47722" w:rsidP="00D47722">
          <w:pPr>
            <w:pStyle w:val="Koptekst"/>
            <w:rPr>
              <w:sz w:val="17"/>
              <w:szCs w:val="17"/>
            </w:rPr>
          </w:pPr>
          <w:r w:rsidRPr="006C4293">
            <w:rPr>
              <w:sz w:val="17"/>
              <w:szCs w:val="17"/>
            </w:rPr>
            <w:t>Gemeente Amsterdam</w:t>
          </w:r>
        </w:p>
        <w:p w14:paraId="3ECD80E1" w14:textId="77777777" w:rsidR="00D47722" w:rsidRPr="006C4293" w:rsidRDefault="00D47722" w:rsidP="00D47722">
          <w:pPr>
            <w:pStyle w:val="Koptekst"/>
            <w:rPr>
              <w:sz w:val="17"/>
              <w:szCs w:val="17"/>
            </w:rPr>
          </w:pPr>
        </w:p>
        <w:p w14:paraId="6CD61CAA" w14:textId="77777777" w:rsidR="00D47722" w:rsidRPr="00702D12" w:rsidRDefault="00D47722" w:rsidP="00D4772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Aanbestedingsleidraad </w:t>
          </w:r>
        </w:p>
        <w:p w14:paraId="6D16994B" w14:textId="16CE6E7D" w:rsidR="00D47722" w:rsidRPr="00702D12" w:rsidRDefault="00D47722" w:rsidP="00D4772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Bijlage </w:t>
          </w:r>
          <w:r w:rsidR="00A743A1">
            <w:rPr>
              <w:sz w:val="17"/>
              <w:szCs w:val="17"/>
            </w:rPr>
            <w:t>6</w:t>
          </w:r>
          <w:r w:rsidRPr="00702D12">
            <w:rPr>
              <w:sz w:val="17"/>
              <w:szCs w:val="17"/>
            </w:rPr>
            <w:t xml:space="preserve"> - </w:t>
          </w:r>
          <w:r w:rsidR="00A743A1">
            <w:rPr>
              <w:sz w:val="17"/>
              <w:szCs w:val="17"/>
            </w:rPr>
            <w:t>Verklaring inzake milieu-, sociaal- en arbeidsrecht</w:t>
          </w:r>
        </w:p>
        <w:p w14:paraId="1703D60C" w14:textId="16A54BAB" w:rsidR="00D47722" w:rsidRPr="006C4293" w:rsidRDefault="00D47722" w:rsidP="00D4772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Contract AI 2023-0111 - </w:t>
          </w:r>
          <w:r w:rsidR="005108C0" w:rsidRPr="005108C0">
            <w:rPr>
              <w:sz w:val="17"/>
              <w:szCs w:val="17"/>
            </w:rPr>
            <w:t xml:space="preserve">Ontwerp, realisatie en </w:t>
          </w:r>
          <w:r w:rsidR="00E00C2A">
            <w:rPr>
              <w:sz w:val="17"/>
              <w:szCs w:val="17"/>
            </w:rPr>
            <w:t>M</w:t>
          </w:r>
          <w:r w:rsidR="005108C0" w:rsidRPr="005108C0">
            <w:rPr>
              <w:sz w:val="17"/>
              <w:szCs w:val="17"/>
            </w:rPr>
            <w:t xml:space="preserve">eerjarig </w:t>
          </w:r>
          <w:r w:rsidR="00E00C2A">
            <w:rPr>
              <w:sz w:val="17"/>
              <w:szCs w:val="17"/>
            </w:rPr>
            <w:t>O</w:t>
          </w:r>
          <w:r w:rsidR="005108C0" w:rsidRPr="005108C0">
            <w:rPr>
              <w:sz w:val="17"/>
              <w:szCs w:val="17"/>
            </w:rPr>
            <w:t>nderhoud parkeergarage Naritaweg 30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9375152" w14:textId="38898910" w:rsidR="00D47722" w:rsidRPr="006C4293" w:rsidRDefault="005C0DE3" w:rsidP="00D47722">
          <w:pPr>
            <w:pStyle w:val="Koptekst"/>
            <w:rPr>
              <w:sz w:val="17"/>
              <w:szCs w:val="17"/>
            </w:rPr>
          </w:pPr>
          <w:r>
            <w:rPr>
              <w:rFonts w:eastAsia="Times New Roman"/>
              <w:sz w:val="17"/>
              <w:szCs w:val="17"/>
              <w:lang w:eastAsia="nl-NL"/>
            </w:rPr>
            <w:t>10</w:t>
          </w:r>
          <w:r w:rsidR="00D84F3B">
            <w:rPr>
              <w:rFonts w:eastAsia="Times New Roman"/>
              <w:sz w:val="17"/>
              <w:szCs w:val="17"/>
              <w:lang w:eastAsia="nl-NL"/>
            </w:rPr>
            <w:t xml:space="preserve"> </w:t>
          </w:r>
          <w:r>
            <w:rPr>
              <w:rFonts w:eastAsia="Times New Roman"/>
              <w:sz w:val="17"/>
              <w:szCs w:val="17"/>
              <w:lang w:eastAsia="nl-NL"/>
            </w:rPr>
            <w:t>juni</w:t>
          </w:r>
          <w:r w:rsidR="00D84F3B">
            <w:rPr>
              <w:rFonts w:eastAsia="Times New Roman"/>
              <w:sz w:val="17"/>
              <w:szCs w:val="17"/>
              <w:lang w:eastAsia="nl-NL"/>
            </w:rPr>
            <w:t xml:space="preserve"> 202</w:t>
          </w:r>
          <w:r w:rsidR="00E00C2A">
            <w:rPr>
              <w:rFonts w:eastAsia="Times New Roman"/>
              <w:sz w:val="17"/>
              <w:szCs w:val="17"/>
              <w:lang w:eastAsia="nl-NL"/>
            </w:rPr>
            <w:t>5</w:t>
          </w:r>
        </w:p>
        <w:p w14:paraId="2A376ACA" w14:textId="77777777" w:rsidR="00D47722" w:rsidRPr="006C4293" w:rsidRDefault="00D47722" w:rsidP="00D47722">
          <w:pPr>
            <w:pStyle w:val="Koptekst"/>
            <w:rPr>
              <w:sz w:val="17"/>
              <w:szCs w:val="17"/>
            </w:rPr>
          </w:pPr>
          <w:r w:rsidRPr="006C4293">
            <w:rPr>
              <w:noProof/>
              <w:sz w:val="17"/>
              <w:szCs w:val="17"/>
            </w:rPr>
            <w:t xml:space="preserve">Pagina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PAGE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2</w:t>
          </w:r>
          <w:r w:rsidRPr="006C4293">
            <w:rPr>
              <w:noProof/>
              <w:sz w:val="17"/>
              <w:szCs w:val="17"/>
            </w:rPr>
            <w:fldChar w:fldCharType="end"/>
          </w:r>
          <w:r w:rsidRPr="006C4293">
            <w:rPr>
              <w:noProof/>
              <w:sz w:val="17"/>
              <w:szCs w:val="17"/>
            </w:rPr>
            <w:t xml:space="preserve"> van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NUMPAGES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33</w:t>
          </w:r>
          <w:r w:rsidRPr="006C4293">
            <w:rPr>
              <w:noProof/>
              <w:sz w:val="17"/>
              <w:szCs w:val="17"/>
            </w:rPr>
            <w:fldChar w:fldCharType="end"/>
          </w:r>
        </w:p>
      </w:tc>
    </w:tr>
  </w:tbl>
  <w:p w14:paraId="12BA1464" w14:textId="77777777" w:rsidR="00250DF4" w:rsidRDefault="00250DF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3096589">
    <w:abstractNumId w:val="0"/>
  </w:num>
  <w:num w:numId="2" w16cid:durableId="197085523">
    <w:abstractNumId w:val="4"/>
  </w:num>
  <w:num w:numId="3" w16cid:durableId="1132595597">
    <w:abstractNumId w:val="8"/>
  </w:num>
  <w:num w:numId="4" w16cid:durableId="1772164606">
    <w:abstractNumId w:val="7"/>
  </w:num>
  <w:num w:numId="5" w16cid:durableId="1308975870">
    <w:abstractNumId w:val="0"/>
  </w:num>
  <w:num w:numId="6" w16cid:durableId="884097403">
    <w:abstractNumId w:val="3"/>
  </w:num>
  <w:num w:numId="7" w16cid:durableId="1780417952">
    <w:abstractNumId w:val="6"/>
  </w:num>
  <w:num w:numId="8" w16cid:durableId="923995003">
    <w:abstractNumId w:val="5"/>
  </w:num>
  <w:num w:numId="9" w16cid:durableId="638265919">
    <w:abstractNumId w:val="8"/>
  </w:num>
  <w:num w:numId="10" w16cid:durableId="2061979239">
    <w:abstractNumId w:val="7"/>
  </w:num>
  <w:num w:numId="11" w16cid:durableId="343871132">
    <w:abstractNumId w:val="7"/>
  </w:num>
  <w:num w:numId="12" w16cid:durableId="957179638">
    <w:abstractNumId w:val="7"/>
  </w:num>
  <w:num w:numId="13" w16cid:durableId="712774641">
    <w:abstractNumId w:val="7"/>
  </w:num>
  <w:num w:numId="14" w16cid:durableId="1995835014">
    <w:abstractNumId w:val="7"/>
  </w:num>
  <w:num w:numId="15" w16cid:durableId="505364650">
    <w:abstractNumId w:val="7"/>
  </w:num>
  <w:num w:numId="16" w16cid:durableId="17049926">
    <w:abstractNumId w:val="7"/>
  </w:num>
  <w:num w:numId="17" w16cid:durableId="610361285">
    <w:abstractNumId w:val="7"/>
  </w:num>
  <w:num w:numId="18" w16cid:durableId="858274274">
    <w:abstractNumId w:val="7"/>
  </w:num>
  <w:num w:numId="19" w16cid:durableId="2044986469">
    <w:abstractNumId w:val="5"/>
  </w:num>
  <w:num w:numId="20" w16cid:durableId="1433017457">
    <w:abstractNumId w:val="8"/>
  </w:num>
  <w:num w:numId="21" w16cid:durableId="746458602">
    <w:abstractNumId w:val="0"/>
  </w:num>
  <w:num w:numId="22" w16cid:durableId="2020041669">
    <w:abstractNumId w:val="3"/>
  </w:num>
  <w:num w:numId="23" w16cid:durableId="441804584">
    <w:abstractNumId w:val="6"/>
  </w:num>
  <w:num w:numId="24" w16cid:durableId="124086120">
    <w:abstractNumId w:val="0"/>
  </w:num>
  <w:num w:numId="25" w16cid:durableId="105924654">
    <w:abstractNumId w:val="0"/>
  </w:num>
  <w:num w:numId="26" w16cid:durableId="1083140478">
    <w:abstractNumId w:val="0"/>
  </w:num>
  <w:num w:numId="27" w16cid:durableId="439686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9960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A29"/>
    <w:rsid w:val="00250DF4"/>
    <w:rsid w:val="002B5524"/>
    <w:rsid w:val="00370457"/>
    <w:rsid w:val="00371C64"/>
    <w:rsid w:val="003B3222"/>
    <w:rsid w:val="00423854"/>
    <w:rsid w:val="00424DED"/>
    <w:rsid w:val="004635B5"/>
    <w:rsid w:val="00482A4F"/>
    <w:rsid w:val="005108C0"/>
    <w:rsid w:val="00527398"/>
    <w:rsid w:val="00580378"/>
    <w:rsid w:val="005914DA"/>
    <w:rsid w:val="005C0DE3"/>
    <w:rsid w:val="005E6AA3"/>
    <w:rsid w:val="006035A0"/>
    <w:rsid w:val="00632123"/>
    <w:rsid w:val="00671635"/>
    <w:rsid w:val="008104C5"/>
    <w:rsid w:val="008402D9"/>
    <w:rsid w:val="009175F9"/>
    <w:rsid w:val="009662E2"/>
    <w:rsid w:val="009761CF"/>
    <w:rsid w:val="009A2974"/>
    <w:rsid w:val="009B0D92"/>
    <w:rsid w:val="00A03098"/>
    <w:rsid w:val="00A3732E"/>
    <w:rsid w:val="00A53085"/>
    <w:rsid w:val="00A743A1"/>
    <w:rsid w:val="00A82ED4"/>
    <w:rsid w:val="00A901F4"/>
    <w:rsid w:val="00B87132"/>
    <w:rsid w:val="00BD0C39"/>
    <w:rsid w:val="00BD59C5"/>
    <w:rsid w:val="00C40450"/>
    <w:rsid w:val="00D47722"/>
    <w:rsid w:val="00D704FC"/>
    <w:rsid w:val="00D84F3B"/>
    <w:rsid w:val="00DD6B59"/>
    <w:rsid w:val="00E00C2A"/>
    <w:rsid w:val="00EB1492"/>
    <w:rsid w:val="00F12F0D"/>
    <w:rsid w:val="00F4146B"/>
    <w:rsid w:val="00FD728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7957A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  <w:tabs>
        <w:tab w:val="clear" w:pos="227"/>
        <w:tab w:val="num" w:pos="360"/>
      </w:tabs>
      <w:ind w:left="0" w:firstLine="0"/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250DF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50DF4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250DF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50DF4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250DF4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6035A0"/>
    <w:pPr>
      <w:spacing w:line="240" w:lineRule="auto"/>
    </w:pPr>
    <w:rPr>
      <w:rFonts w:eastAsia="Calibri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9662E2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662E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662E2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9662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9662E2"/>
    <w:rPr>
      <w:rFonts w:eastAsia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Leising, Hans</cp:lastModifiedBy>
  <cp:revision>11</cp:revision>
  <cp:lastPrinted>2023-11-29T14:49:00Z</cp:lastPrinted>
  <dcterms:created xsi:type="dcterms:W3CDTF">2023-11-29T14:49:00Z</dcterms:created>
  <dcterms:modified xsi:type="dcterms:W3CDTF">2025-06-04T06:33:00Z</dcterms:modified>
</cp:coreProperties>
</file>